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5A906" w14:textId="77777777" w:rsidR="008B0895" w:rsidRDefault="008B0895" w:rsidP="008B0895">
      <w:pPr>
        <w:pStyle w:val="Heading1"/>
        <w:rPr>
          <w:lang w:val="en-ID"/>
        </w:rPr>
      </w:pPr>
      <w:r w:rsidRPr="008B0895">
        <w:rPr>
          <w:rFonts w:ascii="Segoe UI Emoji" w:hAnsi="Segoe UI Emoji" w:cs="Segoe UI Emoji"/>
          <w:lang w:val="en-ID"/>
        </w:rPr>
        <w:t>📝</w:t>
      </w:r>
      <w:r w:rsidRPr="008B0895">
        <w:rPr>
          <w:lang w:val="en-ID"/>
        </w:rPr>
        <w:t xml:space="preserve"> </w:t>
      </w:r>
      <w:proofErr w:type="spellStart"/>
      <w:r w:rsidRPr="008B0895">
        <w:rPr>
          <w:lang w:val="en-ID"/>
        </w:rPr>
        <w:t>Instrumen</w:t>
      </w:r>
      <w:proofErr w:type="spellEnd"/>
      <w:r w:rsidRPr="008B0895">
        <w:rPr>
          <w:lang w:val="en-ID"/>
        </w:rPr>
        <w:t xml:space="preserve"> </w:t>
      </w:r>
      <w:proofErr w:type="spellStart"/>
      <w:r w:rsidRPr="008B0895">
        <w:rPr>
          <w:lang w:val="en-ID"/>
        </w:rPr>
        <w:t>Observasi</w:t>
      </w:r>
      <w:proofErr w:type="spellEnd"/>
      <w:r w:rsidRPr="008B0895">
        <w:rPr>
          <w:lang w:val="en-ID"/>
        </w:rPr>
        <w:t xml:space="preserve"> Guru (</w:t>
      </w:r>
      <w:proofErr w:type="spellStart"/>
      <w:r w:rsidRPr="008B0895">
        <w:rPr>
          <w:lang w:val="en-ID"/>
        </w:rPr>
        <w:t>Kegiatan</w:t>
      </w:r>
      <w:proofErr w:type="spellEnd"/>
      <w:r w:rsidRPr="008B0895">
        <w:rPr>
          <w:lang w:val="en-ID"/>
        </w:rPr>
        <w:t xml:space="preserve"> </w:t>
      </w:r>
      <w:proofErr w:type="spellStart"/>
      <w:r w:rsidRPr="008B0895">
        <w:rPr>
          <w:lang w:val="en-ID"/>
        </w:rPr>
        <w:t>Pembelajaran</w:t>
      </w:r>
      <w:proofErr w:type="spellEnd"/>
      <w:r w:rsidRPr="008B0895">
        <w:rPr>
          <w:lang w:val="en-ID"/>
        </w:rPr>
        <w:t xml:space="preserve"> &amp; PMM)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5082"/>
        <w:gridCol w:w="1276"/>
      </w:tblGrid>
      <w:tr w:rsidR="008B0895" w:rsidRPr="008B0895" w14:paraId="232C6624" w14:textId="77777777" w:rsidTr="008B089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CBA002" w14:textId="77777777" w:rsidR="008B0895" w:rsidRPr="008B0895" w:rsidRDefault="008B0895" w:rsidP="008B0895">
            <w:pPr>
              <w:rPr>
                <w:b/>
                <w:bCs/>
                <w:lang w:val="en-ID"/>
              </w:rPr>
            </w:pPr>
            <w:proofErr w:type="spellStart"/>
            <w:r w:rsidRPr="008B0895">
              <w:rPr>
                <w:b/>
                <w:bCs/>
                <w:lang w:val="en-ID"/>
              </w:rPr>
              <w:t>Aspek</w:t>
            </w:r>
            <w:proofErr w:type="spellEnd"/>
            <w:r w:rsidRPr="008B0895">
              <w:rPr>
                <w:b/>
                <w:bCs/>
                <w:lang w:val="en-ID"/>
              </w:rPr>
              <w:t xml:space="preserve"> yang </w:t>
            </w:r>
            <w:proofErr w:type="spellStart"/>
            <w:r w:rsidRPr="008B0895">
              <w:rPr>
                <w:b/>
                <w:bCs/>
                <w:lang w:val="en-ID"/>
              </w:rPr>
              <w:t>Diamati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C66715" w14:textId="77777777" w:rsidR="008B0895" w:rsidRPr="008B0895" w:rsidRDefault="008B0895" w:rsidP="008B0895">
            <w:pPr>
              <w:rPr>
                <w:b/>
                <w:bCs/>
                <w:lang w:val="en-ID"/>
              </w:rPr>
            </w:pPr>
            <w:proofErr w:type="spellStart"/>
            <w:r w:rsidRPr="008B0895">
              <w:rPr>
                <w:b/>
                <w:bCs/>
                <w:lang w:val="en-ID"/>
              </w:rPr>
              <w:t>Indikator</w:t>
            </w:r>
            <w:proofErr w:type="spellEnd"/>
            <w:r w:rsidRPr="008B0895">
              <w:rPr>
                <w:b/>
                <w:bCs/>
                <w:lang w:val="en-ID"/>
              </w:rPr>
              <w:t xml:space="preserve"> </w:t>
            </w:r>
            <w:proofErr w:type="spellStart"/>
            <w:r w:rsidRPr="008B0895">
              <w:rPr>
                <w:b/>
                <w:bCs/>
                <w:lang w:val="en-ID"/>
              </w:rPr>
              <w:t>Perilaku</w:t>
            </w:r>
            <w:proofErr w:type="spellEnd"/>
            <w:r w:rsidRPr="008B0895">
              <w:rPr>
                <w:b/>
                <w:bCs/>
                <w:lang w:val="en-ID"/>
              </w:rPr>
              <w:t xml:space="preserve"> / </w:t>
            </w:r>
            <w:proofErr w:type="spellStart"/>
            <w:r w:rsidRPr="008B0895">
              <w:rPr>
                <w:b/>
                <w:bCs/>
                <w:lang w:val="en-ID"/>
              </w:rPr>
              <w:t>Aktivitas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B6D824C" w14:textId="77777777" w:rsidR="008B0895" w:rsidRPr="008B0895" w:rsidRDefault="008B0895" w:rsidP="008B0895">
            <w:pPr>
              <w:rPr>
                <w:b/>
                <w:bCs/>
                <w:lang w:val="en-ID"/>
              </w:rPr>
            </w:pPr>
            <w:proofErr w:type="spellStart"/>
            <w:r w:rsidRPr="008B0895">
              <w:rPr>
                <w:b/>
                <w:bCs/>
                <w:lang w:val="en-ID"/>
              </w:rPr>
              <w:t>Keterangan</w:t>
            </w:r>
            <w:proofErr w:type="spellEnd"/>
          </w:p>
        </w:tc>
      </w:tr>
      <w:tr w:rsidR="008B0895" w:rsidRPr="008B0895" w14:paraId="30748217" w14:textId="77777777" w:rsidTr="008B08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574652" w14:textId="77777777" w:rsidR="008B0895" w:rsidRPr="008B0895" w:rsidRDefault="008B0895" w:rsidP="008B0895">
            <w:pPr>
              <w:rPr>
                <w:lang w:val="en-ID"/>
              </w:rPr>
            </w:pPr>
            <w:r w:rsidRPr="008B0895">
              <w:rPr>
                <w:b/>
                <w:bCs/>
                <w:lang w:val="en-ID"/>
              </w:rPr>
              <w:t xml:space="preserve">Akses PMM </w:t>
            </w:r>
            <w:proofErr w:type="spellStart"/>
            <w:r w:rsidRPr="008B0895">
              <w:rPr>
                <w:b/>
                <w:bCs/>
                <w:lang w:val="en-ID"/>
              </w:rPr>
              <w:t>secara</w:t>
            </w:r>
            <w:proofErr w:type="spellEnd"/>
            <w:r w:rsidRPr="008B0895">
              <w:rPr>
                <w:b/>
                <w:bCs/>
                <w:lang w:val="en-ID"/>
              </w:rPr>
              <w:t xml:space="preserve"> </w:t>
            </w:r>
            <w:proofErr w:type="spellStart"/>
            <w:r w:rsidRPr="008B0895">
              <w:rPr>
                <w:b/>
                <w:bCs/>
                <w:lang w:val="en-ID"/>
              </w:rPr>
              <w:t>aktif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431B06D" w14:textId="77777777" w:rsidR="008B0895" w:rsidRPr="008B0895" w:rsidRDefault="008B0895" w:rsidP="008B0895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Guru login dan </w:t>
            </w:r>
            <w:proofErr w:type="spellStart"/>
            <w:r w:rsidRPr="008B0895">
              <w:rPr>
                <w:lang w:val="en-ID"/>
              </w:rPr>
              <w:t>menggunakan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fitur</w:t>
            </w:r>
            <w:proofErr w:type="spellEnd"/>
            <w:r w:rsidRPr="008B0895">
              <w:rPr>
                <w:lang w:val="en-ID"/>
              </w:rPr>
              <w:t xml:space="preserve"> PMM minimal 3x </w:t>
            </w:r>
            <w:proofErr w:type="spellStart"/>
            <w:r w:rsidRPr="008B0895">
              <w:rPr>
                <w:lang w:val="en-ID"/>
              </w:rPr>
              <w:t>seminggu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4A0A29" w14:textId="77777777" w:rsidR="008B0895" w:rsidRPr="008B0895" w:rsidRDefault="008B0895" w:rsidP="008B0895">
            <w:pPr>
              <w:rPr>
                <w:lang w:val="en-ID"/>
              </w:rPr>
            </w:pPr>
            <w:r w:rsidRPr="008B0895">
              <w:rPr>
                <w:rFonts w:ascii="Segoe UI Symbol" w:hAnsi="Segoe UI Symbol" w:cs="Segoe UI Symbol"/>
                <w:lang w:val="en-ID"/>
              </w:rPr>
              <w:t>✔</w:t>
            </w:r>
            <w:r w:rsidRPr="008B0895">
              <w:rPr>
                <w:lang w:val="en-ID"/>
              </w:rPr>
              <w:t xml:space="preserve"> / </w:t>
            </w:r>
            <w:r w:rsidRPr="008B0895">
              <w:rPr>
                <w:rFonts w:ascii="Segoe UI Symbol" w:hAnsi="Segoe UI Symbol" w:cs="Segoe UI Symbol"/>
                <w:lang w:val="en-ID"/>
              </w:rPr>
              <w:t>✘</w:t>
            </w:r>
          </w:p>
        </w:tc>
      </w:tr>
      <w:tr w:rsidR="008B0895" w:rsidRPr="008B0895" w14:paraId="1ABF21BB" w14:textId="77777777" w:rsidTr="008B08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AF72DE" w14:textId="77777777" w:rsidR="008B0895" w:rsidRPr="008B0895" w:rsidRDefault="008B0895" w:rsidP="008B0895">
            <w:pPr>
              <w:rPr>
                <w:lang w:val="en-ID"/>
              </w:rPr>
            </w:pPr>
            <w:proofErr w:type="spellStart"/>
            <w:r w:rsidRPr="008B0895">
              <w:rPr>
                <w:b/>
                <w:bCs/>
                <w:lang w:val="en-ID"/>
              </w:rPr>
              <w:t>Penggunaan</w:t>
            </w:r>
            <w:proofErr w:type="spellEnd"/>
            <w:r w:rsidRPr="008B0895">
              <w:rPr>
                <w:b/>
                <w:bCs/>
                <w:lang w:val="en-ID"/>
              </w:rPr>
              <w:t xml:space="preserve"> </w:t>
            </w:r>
            <w:proofErr w:type="spellStart"/>
            <w:r w:rsidRPr="008B0895">
              <w:rPr>
                <w:b/>
                <w:bCs/>
                <w:lang w:val="en-ID"/>
              </w:rPr>
              <w:t>perangkat</w:t>
            </w:r>
            <w:proofErr w:type="spellEnd"/>
            <w:r w:rsidRPr="008B0895">
              <w:rPr>
                <w:b/>
                <w:bCs/>
                <w:lang w:val="en-ID"/>
              </w:rPr>
              <w:t xml:space="preserve"> ajar</w:t>
            </w:r>
          </w:p>
        </w:tc>
        <w:tc>
          <w:tcPr>
            <w:tcW w:w="0" w:type="auto"/>
            <w:vAlign w:val="center"/>
            <w:hideMark/>
          </w:tcPr>
          <w:p w14:paraId="65D65F33" w14:textId="77777777" w:rsidR="008B0895" w:rsidRPr="008B0895" w:rsidRDefault="008B0895" w:rsidP="008B0895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Mengunduh</w:t>
            </w:r>
            <w:proofErr w:type="spellEnd"/>
            <w:r w:rsidRPr="008B0895">
              <w:rPr>
                <w:lang w:val="en-ID"/>
              </w:rPr>
              <w:t xml:space="preserve">, </w:t>
            </w:r>
            <w:proofErr w:type="spellStart"/>
            <w:r w:rsidRPr="008B0895">
              <w:rPr>
                <w:lang w:val="en-ID"/>
              </w:rPr>
              <w:t>menyesuaikan</w:t>
            </w:r>
            <w:proofErr w:type="spellEnd"/>
            <w:r w:rsidRPr="008B0895">
              <w:rPr>
                <w:lang w:val="en-ID"/>
              </w:rPr>
              <w:t xml:space="preserve">, dan </w:t>
            </w:r>
            <w:proofErr w:type="spellStart"/>
            <w:r w:rsidRPr="008B0895">
              <w:rPr>
                <w:lang w:val="en-ID"/>
              </w:rPr>
              <w:t>mengimplementasikan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modul</w:t>
            </w:r>
            <w:proofErr w:type="spellEnd"/>
            <w:r w:rsidRPr="008B0895">
              <w:rPr>
                <w:lang w:val="en-ID"/>
              </w:rPr>
              <w:t xml:space="preserve"> ajar PMM</w:t>
            </w:r>
          </w:p>
        </w:tc>
        <w:tc>
          <w:tcPr>
            <w:tcW w:w="0" w:type="auto"/>
            <w:vAlign w:val="center"/>
            <w:hideMark/>
          </w:tcPr>
          <w:p w14:paraId="6C0F1C57" w14:textId="77777777" w:rsidR="008B0895" w:rsidRPr="008B0895" w:rsidRDefault="008B0895" w:rsidP="008B0895">
            <w:pPr>
              <w:rPr>
                <w:lang w:val="en-ID"/>
              </w:rPr>
            </w:pPr>
            <w:r w:rsidRPr="008B0895">
              <w:rPr>
                <w:rFonts w:ascii="Segoe UI Symbol" w:hAnsi="Segoe UI Symbol" w:cs="Segoe UI Symbol"/>
                <w:lang w:val="en-ID"/>
              </w:rPr>
              <w:t>✔</w:t>
            </w:r>
            <w:r w:rsidRPr="008B0895">
              <w:rPr>
                <w:lang w:val="en-ID"/>
              </w:rPr>
              <w:t xml:space="preserve"> / </w:t>
            </w:r>
            <w:r w:rsidRPr="008B0895">
              <w:rPr>
                <w:rFonts w:ascii="Segoe UI Symbol" w:hAnsi="Segoe UI Symbol" w:cs="Segoe UI Symbol"/>
                <w:lang w:val="en-ID"/>
              </w:rPr>
              <w:t>✘</w:t>
            </w:r>
          </w:p>
        </w:tc>
      </w:tr>
      <w:tr w:rsidR="008B0895" w:rsidRPr="008B0895" w14:paraId="01605F03" w14:textId="77777777" w:rsidTr="008B08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DBA9B" w14:textId="77777777" w:rsidR="008B0895" w:rsidRPr="008B0895" w:rsidRDefault="008B0895" w:rsidP="008B0895">
            <w:pPr>
              <w:rPr>
                <w:lang w:val="en-ID"/>
              </w:rPr>
            </w:pPr>
            <w:proofErr w:type="spellStart"/>
            <w:r w:rsidRPr="008B0895">
              <w:rPr>
                <w:b/>
                <w:bCs/>
                <w:lang w:val="en-ID"/>
              </w:rPr>
              <w:t>Kreativitas</w:t>
            </w:r>
            <w:proofErr w:type="spellEnd"/>
            <w:r w:rsidRPr="008B0895">
              <w:rPr>
                <w:b/>
                <w:bCs/>
                <w:lang w:val="en-ID"/>
              </w:rPr>
              <w:t xml:space="preserve"> </w:t>
            </w:r>
            <w:proofErr w:type="spellStart"/>
            <w:r w:rsidRPr="008B0895">
              <w:rPr>
                <w:b/>
                <w:bCs/>
                <w:lang w:val="en-ID"/>
              </w:rPr>
              <w:t>pengajaran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6CA493" w14:textId="77777777" w:rsidR="008B0895" w:rsidRPr="008B0895" w:rsidRDefault="008B0895" w:rsidP="008B0895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Guru </w:t>
            </w:r>
            <w:proofErr w:type="spellStart"/>
            <w:r w:rsidRPr="008B0895">
              <w:rPr>
                <w:lang w:val="en-ID"/>
              </w:rPr>
              <w:t>menerapkan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metode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atau</w:t>
            </w:r>
            <w:proofErr w:type="spellEnd"/>
            <w:r w:rsidRPr="008B0895">
              <w:rPr>
                <w:lang w:val="en-ID"/>
              </w:rPr>
              <w:t xml:space="preserve"> media </w:t>
            </w:r>
            <w:proofErr w:type="spellStart"/>
            <w:r w:rsidRPr="008B0895">
              <w:rPr>
                <w:lang w:val="en-ID"/>
              </w:rPr>
              <w:t>baru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dari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Inspirasi</w:t>
            </w:r>
            <w:proofErr w:type="spellEnd"/>
            <w:r w:rsidRPr="008B0895">
              <w:rPr>
                <w:lang w:val="en-ID"/>
              </w:rPr>
              <w:t xml:space="preserve"> PMM</w:t>
            </w:r>
          </w:p>
        </w:tc>
        <w:tc>
          <w:tcPr>
            <w:tcW w:w="0" w:type="auto"/>
            <w:vAlign w:val="center"/>
            <w:hideMark/>
          </w:tcPr>
          <w:p w14:paraId="45F27431" w14:textId="77777777" w:rsidR="008B0895" w:rsidRPr="008B0895" w:rsidRDefault="008B0895" w:rsidP="008B0895">
            <w:pPr>
              <w:rPr>
                <w:lang w:val="en-ID"/>
              </w:rPr>
            </w:pPr>
            <w:r w:rsidRPr="008B0895">
              <w:rPr>
                <w:rFonts w:ascii="Segoe UI Symbol" w:hAnsi="Segoe UI Symbol" w:cs="Segoe UI Symbol"/>
                <w:lang w:val="en-ID"/>
              </w:rPr>
              <w:t>✔</w:t>
            </w:r>
            <w:r w:rsidRPr="008B0895">
              <w:rPr>
                <w:lang w:val="en-ID"/>
              </w:rPr>
              <w:t xml:space="preserve"> / </w:t>
            </w:r>
            <w:r w:rsidRPr="008B0895">
              <w:rPr>
                <w:rFonts w:ascii="Segoe UI Symbol" w:hAnsi="Segoe UI Symbol" w:cs="Segoe UI Symbol"/>
                <w:lang w:val="en-ID"/>
              </w:rPr>
              <w:t>✘</w:t>
            </w:r>
          </w:p>
        </w:tc>
      </w:tr>
      <w:tr w:rsidR="008B0895" w:rsidRPr="008B0895" w14:paraId="27302B14" w14:textId="77777777" w:rsidTr="008B08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99615" w14:textId="77777777" w:rsidR="008B0895" w:rsidRPr="008B0895" w:rsidRDefault="008B0895" w:rsidP="008B0895">
            <w:pPr>
              <w:rPr>
                <w:lang w:val="en-ID"/>
              </w:rPr>
            </w:pPr>
            <w:proofErr w:type="spellStart"/>
            <w:r w:rsidRPr="008B0895">
              <w:rPr>
                <w:b/>
                <w:bCs/>
                <w:lang w:val="en-ID"/>
              </w:rPr>
              <w:t>Refleksi</w:t>
            </w:r>
            <w:proofErr w:type="spellEnd"/>
            <w:r w:rsidRPr="008B0895">
              <w:rPr>
                <w:b/>
                <w:bCs/>
                <w:lang w:val="en-ID"/>
              </w:rPr>
              <w:t xml:space="preserve"> </w:t>
            </w:r>
            <w:proofErr w:type="spellStart"/>
            <w:r w:rsidRPr="008B0895">
              <w:rPr>
                <w:b/>
                <w:bCs/>
                <w:lang w:val="en-ID"/>
              </w:rPr>
              <w:t>pembelajaran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6F92F8" w14:textId="77777777" w:rsidR="008B0895" w:rsidRPr="008B0895" w:rsidRDefault="008B0895" w:rsidP="008B0895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Guru </w:t>
            </w:r>
            <w:proofErr w:type="spellStart"/>
            <w:r w:rsidRPr="008B0895">
              <w:rPr>
                <w:lang w:val="en-ID"/>
              </w:rPr>
              <w:t>membuat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jurnal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reflektif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atau</w:t>
            </w:r>
            <w:proofErr w:type="spellEnd"/>
            <w:r w:rsidRPr="008B0895">
              <w:rPr>
                <w:lang w:val="en-ID"/>
              </w:rPr>
              <w:t xml:space="preserve"> PTK </w:t>
            </w:r>
            <w:proofErr w:type="spellStart"/>
            <w:r w:rsidRPr="008B0895">
              <w:rPr>
                <w:lang w:val="en-ID"/>
              </w:rPr>
              <w:t>berdasarkan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hasil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belajar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siswa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663C9E" w14:textId="77777777" w:rsidR="008B0895" w:rsidRPr="008B0895" w:rsidRDefault="008B0895" w:rsidP="008B0895">
            <w:pPr>
              <w:rPr>
                <w:lang w:val="en-ID"/>
              </w:rPr>
            </w:pPr>
            <w:r w:rsidRPr="008B0895">
              <w:rPr>
                <w:rFonts w:ascii="Segoe UI Symbol" w:hAnsi="Segoe UI Symbol" w:cs="Segoe UI Symbol"/>
                <w:lang w:val="en-ID"/>
              </w:rPr>
              <w:t>✔</w:t>
            </w:r>
            <w:r w:rsidRPr="008B0895">
              <w:rPr>
                <w:lang w:val="en-ID"/>
              </w:rPr>
              <w:t xml:space="preserve"> / </w:t>
            </w:r>
            <w:r w:rsidRPr="008B0895">
              <w:rPr>
                <w:rFonts w:ascii="Segoe UI Symbol" w:hAnsi="Segoe UI Symbol" w:cs="Segoe UI Symbol"/>
                <w:lang w:val="en-ID"/>
              </w:rPr>
              <w:t>✘</w:t>
            </w:r>
          </w:p>
        </w:tc>
      </w:tr>
      <w:tr w:rsidR="008B0895" w:rsidRPr="008B0895" w14:paraId="2C13DD27" w14:textId="77777777" w:rsidTr="008B08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F16226" w14:textId="77777777" w:rsidR="008B0895" w:rsidRPr="008B0895" w:rsidRDefault="008B0895" w:rsidP="008B0895">
            <w:pPr>
              <w:rPr>
                <w:lang w:val="en-ID"/>
              </w:rPr>
            </w:pPr>
            <w:proofErr w:type="spellStart"/>
            <w:r w:rsidRPr="008B0895">
              <w:rPr>
                <w:b/>
                <w:bCs/>
                <w:lang w:val="en-ID"/>
              </w:rPr>
              <w:t>Penguasaan</w:t>
            </w:r>
            <w:proofErr w:type="spellEnd"/>
            <w:r w:rsidRPr="008B0895">
              <w:rPr>
                <w:b/>
                <w:bCs/>
                <w:lang w:val="en-ID"/>
              </w:rPr>
              <w:t xml:space="preserve"> </w:t>
            </w:r>
            <w:proofErr w:type="spellStart"/>
            <w:r w:rsidRPr="008B0895">
              <w:rPr>
                <w:b/>
                <w:bCs/>
                <w:lang w:val="en-ID"/>
              </w:rPr>
              <w:t>teknologi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4F5261" w14:textId="77777777" w:rsidR="008B0895" w:rsidRPr="008B0895" w:rsidRDefault="008B0895" w:rsidP="008B0895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Guru </w:t>
            </w:r>
            <w:proofErr w:type="spellStart"/>
            <w:r w:rsidRPr="008B0895">
              <w:rPr>
                <w:lang w:val="en-ID"/>
              </w:rPr>
              <w:t>lancar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menggunakan</w:t>
            </w:r>
            <w:proofErr w:type="spellEnd"/>
            <w:r w:rsidRPr="008B0895">
              <w:rPr>
                <w:lang w:val="en-ID"/>
              </w:rPr>
              <w:t xml:space="preserve"> PMM di laptop/smartphone </w:t>
            </w:r>
            <w:proofErr w:type="spellStart"/>
            <w:r w:rsidRPr="008B0895">
              <w:rPr>
                <w:lang w:val="en-ID"/>
              </w:rPr>
              <w:t>untuk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keperluan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kelas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180F67" w14:textId="77777777" w:rsidR="008B0895" w:rsidRPr="008B0895" w:rsidRDefault="008B0895" w:rsidP="008B0895">
            <w:pPr>
              <w:rPr>
                <w:lang w:val="en-ID"/>
              </w:rPr>
            </w:pPr>
            <w:r w:rsidRPr="008B0895">
              <w:rPr>
                <w:rFonts w:ascii="Segoe UI Symbol" w:hAnsi="Segoe UI Symbol" w:cs="Segoe UI Symbol"/>
                <w:lang w:val="en-ID"/>
              </w:rPr>
              <w:t>✔</w:t>
            </w:r>
            <w:r w:rsidRPr="008B0895">
              <w:rPr>
                <w:lang w:val="en-ID"/>
              </w:rPr>
              <w:t xml:space="preserve"> / </w:t>
            </w:r>
            <w:r w:rsidRPr="008B0895">
              <w:rPr>
                <w:rFonts w:ascii="Segoe UI Symbol" w:hAnsi="Segoe UI Symbol" w:cs="Segoe UI Symbol"/>
                <w:lang w:val="en-ID"/>
              </w:rPr>
              <w:t>✘</w:t>
            </w:r>
          </w:p>
        </w:tc>
      </w:tr>
    </w:tbl>
    <w:p w14:paraId="302CA406" w14:textId="77777777" w:rsidR="008B0895" w:rsidRDefault="008B0895" w:rsidP="008B0895">
      <w:pPr>
        <w:rPr>
          <w:lang w:val="en-ID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"/>
        <w:gridCol w:w="1226"/>
        <w:gridCol w:w="1312"/>
        <w:gridCol w:w="1561"/>
        <w:gridCol w:w="1275"/>
        <w:gridCol w:w="1527"/>
        <w:gridCol w:w="1359"/>
      </w:tblGrid>
      <w:tr w:rsidR="00B717B0" w:rsidRPr="00B717B0" w14:paraId="1677185F" w14:textId="77777777" w:rsidTr="00B717B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1047CB7" w14:textId="77777777" w:rsidR="00B717B0" w:rsidRPr="00B717B0" w:rsidRDefault="00B717B0" w:rsidP="00B717B0">
            <w:pPr>
              <w:rPr>
                <w:b/>
                <w:bCs/>
                <w:lang w:val="en-ID"/>
              </w:rPr>
            </w:pPr>
            <w:r w:rsidRPr="00B717B0">
              <w:rPr>
                <w:b/>
                <w:bCs/>
                <w:lang w:val="en-ID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04317444" w14:textId="77777777" w:rsidR="00B717B0" w:rsidRPr="00B717B0" w:rsidRDefault="00B717B0" w:rsidP="00B717B0">
            <w:pPr>
              <w:rPr>
                <w:b/>
                <w:bCs/>
                <w:lang w:val="en-ID"/>
              </w:rPr>
            </w:pPr>
            <w:r w:rsidRPr="00B717B0">
              <w:rPr>
                <w:b/>
                <w:bCs/>
                <w:lang w:val="en-ID"/>
              </w:rPr>
              <w:t xml:space="preserve">Nama </w:t>
            </w:r>
            <w:proofErr w:type="spellStart"/>
            <w:r w:rsidRPr="00B717B0">
              <w:rPr>
                <w:b/>
                <w:bCs/>
                <w:lang w:val="en-ID"/>
              </w:rPr>
              <w:t>Responden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460AE0" w14:textId="77777777" w:rsidR="00B717B0" w:rsidRPr="00B717B0" w:rsidRDefault="00B717B0" w:rsidP="00B717B0">
            <w:pPr>
              <w:rPr>
                <w:b/>
                <w:bCs/>
                <w:lang w:val="en-ID"/>
              </w:rPr>
            </w:pPr>
            <w:r w:rsidRPr="00B717B0">
              <w:rPr>
                <w:b/>
                <w:bCs/>
                <w:lang w:val="en-ID"/>
              </w:rPr>
              <w:t xml:space="preserve">Akses PMM </w:t>
            </w:r>
            <w:proofErr w:type="spellStart"/>
            <w:r w:rsidRPr="00B717B0">
              <w:rPr>
                <w:b/>
                <w:bCs/>
                <w:lang w:val="en-ID"/>
              </w:rPr>
              <w:t>secara</w:t>
            </w:r>
            <w:proofErr w:type="spellEnd"/>
            <w:r w:rsidRPr="00B717B0">
              <w:rPr>
                <w:b/>
                <w:bCs/>
                <w:lang w:val="en-ID"/>
              </w:rPr>
              <w:t xml:space="preserve"> </w:t>
            </w:r>
            <w:proofErr w:type="spellStart"/>
            <w:r w:rsidRPr="00B717B0">
              <w:rPr>
                <w:b/>
                <w:bCs/>
                <w:lang w:val="en-ID"/>
              </w:rPr>
              <w:t>aktif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21C19BA" w14:textId="77777777" w:rsidR="00B717B0" w:rsidRPr="00B717B0" w:rsidRDefault="00B717B0" w:rsidP="00B717B0">
            <w:pPr>
              <w:rPr>
                <w:b/>
                <w:bCs/>
                <w:lang w:val="en-ID"/>
              </w:rPr>
            </w:pPr>
            <w:proofErr w:type="spellStart"/>
            <w:r w:rsidRPr="00B717B0">
              <w:rPr>
                <w:b/>
                <w:bCs/>
                <w:lang w:val="en-ID"/>
              </w:rPr>
              <w:t>Penggunaan</w:t>
            </w:r>
            <w:proofErr w:type="spellEnd"/>
            <w:r w:rsidRPr="00B717B0">
              <w:rPr>
                <w:b/>
                <w:bCs/>
                <w:lang w:val="en-ID"/>
              </w:rPr>
              <w:t xml:space="preserve"> Perangkat Ajar</w:t>
            </w:r>
          </w:p>
        </w:tc>
        <w:tc>
          <w:tcPr>
            <w:tcW w:w="0" w:type="auto"/>
            <w:vAlign w:val="center"/>
            <w:hideMark/>
          </w:tcPr>
          <w:p w14:paraId="7B13D334" w14:textId="77777777" w:rsidR="00B717B0" w:rsidRPr="00B717B0" w:rsidRDefault="00B717B0" w:rsidP="00B717B0">
            <w:pPr>
              <w:rPr>
                <w:b/>
                <w:bCs/>
                <w:lang w:val="en-ID"/>
              </w:rPr>
            </w:pPr>
            <w:proofErr w:type="spellStart"/>
            <w:r w:rsidRPr="00B717B0">
              <w:rPr>
                <w:b/>
                <w:bCs/>
                <w:lang w:val="en-ID"/>
              </w:rPr>
              <w:t>Kreativitas</w:t>
            </w:r>
            <w:proofErr w:type="spellEnd"/>
            <w:r w:rsidRPr="00B717B0">
              <w:rPr>
                <w:b/>
                <w:bCs/>
                <w:lang w:val="en-ID"/>
              </w:rPr>
              <w:t xml:space="preserve"> Pengajaran</w:t>
            </w:r>
          </w:p>
        </w:tc>
        <w:tc>
          <w:tcPr>
            <w:tcW w:w="0" w:type="auto"/>
            <w:vAlign w:val="center"/>
            <w:hideMark/>
          </w:tcPr>
          <w:p w14:paraId="429A5B8A" w14:textId="77777777" w:rsidR="00B717B0" w:rsidRPr="00B717B0" w:rsidRDefault="00B717B0" w:rsidP="00B717B0">
            <w:pPr>
              <w:rPr>
                <w:b/>
                <w:bCs/>
                <w:lang w:val="en-ID"/>
              </w:rPr>
            </w:pPr>
            <w:proofErr w:type="spellStart"/>
            <w:r w:rsidRPr="00B717B0">
              <w:rPr>
                <w:b/>
                <w:bCs/>
                <w:lang w:val="en-ID"/>
              </w:rPr>
              <w:t>Refleksi</w:t>
            </w:r>
            <w:proofErr w:type="spellEnd"/>
            <w:r w:rsidRPr="00B717B0">
              <w:rPr>
                <w:b/>
                <w:bCs/>
                <w:lang w:val="en-ID"/>
              </w:rPr>
              <w:t xml:space="preserve"> Pembelajaran</w:t>
            </w:r>
          </w:p>
        </w:tc>
        <w:tc>
          <w:tcPr>
            <w:tcW w:w="0" w:type="auto"/>
            <w:vAlign w:val="center"/>
            <w:hideMark/>
          </w:tcPr>
          <w:p w14:paraId="36B69B78" w14:textId="77777777" w:rsidR="00B717B0" w:rsidRPr="00B717B0" w:rsidRDefault="00B717B0" w:rsidP="00B717B0">
            <w:pPr>
              <w:rPr>
                <w:b/>
                <w:bCs/>
                <w:lang w:val="en-ID"/>
              </w:rPr>
            </w:pPr>
            <w:proofErr w:type="spellStart"/>
            <w:r w:rsidRPr="00B717B0">
              <w:rPr>
                <w:b/>
                <w:bCs/>
                <w:lang w:val="en-ID"/>
              </w:rPr>
              <w:t>Penguasaan</w:t>
            </w:r>
            <w:proofErr w:type="spellEnd"/>
            <w:r w:rsidRPr="00B717B0">
              <w:rPr>
                <w:b/>
                <w:bCs/>
                <w:lang w:val="en-ID"/>
              </w:rPr>
              <w:t xml:space="preserve"> Teknologi</w:t>
            </w:r>
          </w:p>
        </w:tc>
      </w:tr>
      <w:tr w:rsidR="00B717B0" w:rsidRPr="00B717B0" w14:paraId="6581A826" w14:textId="77777777" w:rsidTr="00B717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EBCD1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lang w:val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ECE82A0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b/>
                <w:bCs/>
                <w:lang w:val="en-ID"/>
              </w:rPr>
              <w:t>Guru 1</w:t>
            </w:r>
          </w:p>
        </w:tc>
        <w:tc>
          <w:tcPr>
            <w:tcW w:w="0" w:type="auto"/>
            <w:vAlign w:val="center"/>
            <w:hideMark/>
          </w:tcPr>
          <w:p w14:paraId="03763920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(4x/</w:t>
            </w:r>
            <w:proofErr w:type="spellStart"/>
            <w:r w:rsidRPr="00B717B0">
              <w:rPr>
                <w:lang w:val="en-ID"/>
              </w:rPr>
              <w:t>minggu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97A43FC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mengunduh</w:t>
            </w:r>
            <w:proofErr w:type="spellEnd"/>
            <w:r w:rsidRPr="00B717B0">
              <w:rPr>
                <w:lang w:val="en-ID"/>
              </w:rPr>
              <w:t xml:space="preserve"> &amp; </w:t>
            </w:r>
            <w:proofErr w:type="spellStart"/>
            <w:r w:rsidRPr="00B717B0">
              <w:rPr>
                <w:lang w:val="en-ID"/>
              </w:rPr>
              <w:t>menyesuaikan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28EFFB4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permainan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edukatif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dari</w:t>
            </w:r>
            <w:proofErr w:type="spellEnd"/>
            <w:r w:rsidRPr="00B717B0">
              <w:rPr>
                <w:lang w:val="en-ID"/>
              </w:rPr>
              <w:t xml:space="preserve"> PMM)</w:t>
            </w:r>
          </w:p>
        </w:tc>
        <w:tc>
          <w:tcPr>
            <w:tcW w:w="0" w:type="auto"/>
            <w:vAlign w:val="center"/>
            <w:hideMark/>
          </w:tcPr>
          <w:p w14:paraId="12F4581D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catatan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refleksi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harian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2E4FB18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akses</w:t>
            </w:r>
            <w:proofErr w:type="spellEnd"/>
            <w:r w:rsidRPr="00B717B0">
              <w:rPr>
                <w:lang w:val="en-ID"/>
              </w:rPr>
              <w:t xml:space="preserve"> via smartphone)</w:t>
            </w:r>
          </w:p>
        </w:tc>
      </w:tr>
      <w:tr w:rsidR="00B717B0" w:rsidRPr="00B717B0" w14:paraId="00880592" w14:textId="77777777" w:rsidTr="00B717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1CB13E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lang w:val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9C85F87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b/>
                <w:bCs/>
                <w:lang w:val="en-ID"/>
              </w:rPr>
              <w:t>Guru 2</w:t>
            </w:r>
          </w:p>
        </w:tc>
        <w:tc>
          <w:tcPr>
            <w:tcW w:w="0" w:type="auto"/>
            <w:vAlign w:val="center"/>
            <w:hideMark/>
          </w:tcPr>
          <w:p w14:paraId="1705AD3D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(3x/</w:t>
            </w:r>
            <w:proofErr w:type="spellStart"/>
            <w:r w:rsidRPr="00B717B0">
              <w:rPr>
                <w:lang w:val="en-ID"/>
              </w:rPr>
              <w:t>minggu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FD3C5EA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modifikasi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perangkat</w:t>
            </w:r>
            <w:proofErr w:type="spellEnd"/>
            <w:r w:rsidRPr="00B717B0">
              <w:rPr>
                <w:lang w:val="en-ID"/>
              </w:rPr>
              <w:t xml:space="preserve"> ajar)</w:t>
            </w:r>
          </w:p>
        </w:tc>
        <w:tc>
          <w:tcPr>
            <w:tcW w:w="0" w:type="auto"/>
            <w:vAlign w:val="center"/>
            <w:hideMark/>
          </w:tcPr>
          <w:p w14:paraId="0A5C8A29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(role-play </w:t>
            </w:r>
            <w:proofErr w:type="spellStart"/>
            <w:r w:rsidRPr="00B717B0">
              <w:rPr>
                <w:lang w:val="en-ID"/>
              </w:rPr>
              <w:t>inspiratif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B2D0CCE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evaluasi</w:t>
            </w:r>
            <w:proofErr w:type="spellEnd"/>
            <w:r w:rsidRPr="00B717B0">
              <w:rPr>
                <w:lang w:val="en-ID"/>
              </w:rPr>
              <w:t xml:space="preserve"> via </w:t>
            </w:r>
            <w:proofErr w:type="spellStart"/>
            <w:r w:rsidRPr="00B717B0">
              <w:rPr>
                <w:lang w:val="en-ID"/>
              </w:rPr>
              <w:t>rubrik</w:t>
            </w:r>
            <w:proofErr w:type="spellEnd"/>
            <w:r w:rsidRPr="00B717B0">
              <w:rPr>
                <w:lang w:val="en-ID"/>
              </w:rPr>
              <w:t xml:space="preserve"> PMM)</w:t>
            </w:r>
          </w:p>
        </w:tc>
        <w:tc>
          <w:tcPr>
            <w:tcW w:w="0" w:type="auto"/>
            <w:vAlign w:val="center"/>
            <w:hideMark/>
          </w:tcPr>
          <w:p w14:paraId="2A51005F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terbiasa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dengan</w:t>
            </w:r>
            <w:proofErr w:type="spellEnd"/>
            <w:r w:rsidRPr="00B717B0">
              <w:rPr>
                <w:lang w:val="en-ID"/>
              </w:rPr>
              <w:t xml:space="preserve"> laptop)</w:t>
            </w:r>
          </w:p>
        </w:tc>
      </w:tr>
      <w:tr w:rsidR="00B717B0" w:rsidRPr="00B717B0" w14:paraId="3B473D42" w14:textId="77777777" w:rsidTr="00B717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A6955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lang w:val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AB7E408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b/>
                <w:bCs/>
                <w:lang w:val="en-ID"/>
              </w:rPr>
              <w:t>Guru 3</w:t>
            </w:r>
          </w:p>
        </w:tc>
        <w:tc>
          <w:tcPr>
            <w:tcW w:w="0" w:type="auto"/>
            <w:vAlign w:val="center"/>
            <w:hideMark/>
          </w:tcPr>
          <w:p w14:paraId="6BB3D98D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(5x/</w:t>
            </w:r>
            <w:proofErr w:type="spellStart"/>
            <w:r w:rsidRPr="00B717B0">
              <w:rPr>
                <w:lang w:val="en-ID"/>
              </w:rPr>
              <w:t>minggu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DADDD79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implementasi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penuh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modul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216507C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(media </w:t>
            </w:r>
            <w:proofErr w:type="spellStart"/>
            <w:r w:rsidRPr="00B717B0">
              <w:rPr>
                <w:lang w:val="en-ID"/>
              </w:rPr>
              <w:t>barang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bekas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D1A83AE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(draft PTK)</w:t>
            </w:r>
          </w:p>
        </w:tc>
        <w:tc>
          <w:tcPr>
            <w:tcW w:w="0" w:type="auto"/>
            <w:vAlign w:val="center"/>
            <w:hideMark/>
          </w:tcPr>
          <w:p w14:paraId="2D3A93DC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aktif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gunakan</w:t>
            </w:r>
            <w:proofErr w:type="spellEnd"/>
            <w:r w:rsidRPr="00B717B0">
              <w:rPr>
                <w:lang w:val="en-ID"/>
              </w:rPr>
              <w:t xml:space="preserve"> TIK)</w:t>
            </w:r>
          </w:p>
        </w:tc>
      </w:tr>
      <w:tr w:rsidR="00B717B0" w:rsidRPr="00B717B0" w14:paraId="38D7AEB6" w14:textId="77777777" w:rsidTr="00B717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05DAC1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lang w:val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6A5E66B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b/>
                <w:bCs/>
                <w:lang w:val="en-ID"/>
              </w:rPr>
              <w:t>Guru 4</w:t>
            </w:r>
          </w:p>
        </w:tc>
        <w:tc>
          <w:tcPr>
            <w:tcW w:w="0" w:type="auto"/>
            <w:vAlign w:val="center"/>
            <w:hideMark/>
          </w:tcPr>
          <w:p w14:paraId="55857B93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(3x/</w:t>
            </w:r>
            <w:proofErr w:type="spellStart"/>
            <w:r w:rsidRPr="00B717B0">
              <w:rPr>
                <w:lang w:val="en-ID"/>
              </w:rPr>
              <w:t>minggu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CE29509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penyesuaian</w:t>
            </w:r>
            <w:proofErr w:type="spellEnd"/>
            <w:r w:rsidRPr="00B717B0">
              <w:rPr>
                <w:lang w:val="en-ID"/>
              </w:rPr>
              <w:t xml:space="preserve"> RPP)</w:t>
            </w:r>
          </w:p>
        </w:tc>
        <w:tc>
          <w:tcPr>
            <w:tcW w:w="0" w:type="auto"/>
            <w:vAlign w:val="center"/>
            <w:hideMark/>
          </w:tcPr>
          <w:p w14:paraId="1B7C63EC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kuis</w:t>
            </w:r>
            <w:proofErr w:type="spellEnd"/>
            <w:r w:rsidRPr="00B717B0">
              <w:rPr>
                <w:lang w:val="en-ID"/>
              </w:rPr>
              <w:t xml:space="preserve"> digital Kahoot)</w:t>
            </w:r>
          </w:p>
        </w:tc>
        <w:tc>
          <w:tcPr>
            <w:tcW w:w="0" w:type="auto"/>
            <w:vAlign w:val="center"/>
            <w:hideMark/>
          </w:tcPr>
          <w:p w14:paraId="0E120CB6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pengisian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refleksi</w:t>
            </w:r>
            <w:proofErr w:type="spellEnd"/>
            <w:r w:rsidRPr="00B717B0">
              <w:rPr>
                <w:lang w:val="en-ID"/>
              </w:rPr>
              <w:t xml:space="preserve"> di PMM)</w:t>
            </w:r>
          </w:p>
        </w:tc>
        <w:tc>
          <w:tcPr>
            <w:tcW w:w="0" w:type="auto"/>
            <w:vAlign w:val="center"/>
            <w:hideMark/>
          </w:tcPr>
          <w:p w14:paraId="657E4987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penggunaan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mandiri</w:t>
            </w:r>
            <w:proofErr w:type="spellEnd"/>
            <w:r w:rsidRPr="00B717B0">
              <w:rPr>
                <w:lang w:val="en-ID"/>
              </w:rPr>
              <w:t>)</w:t>
            </w:r>
          </w:p>
        </w:tc>
      </w:tr>
      <w:tr w:rsidR="00B717B0" w:rsidRPr="00B717B0" w14:paraId="69ECC75A" w14:textId="77777777" w:rsidTr="00B717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5660D2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lang w:val="en-ID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14:paraId="1DCD36ED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b/>
                <w:bCs/>
                <w:lang w:val="en-ID"/>
              </w:rPr>
              <w:t>Guru 5</w:t>
            </w:r>
          </w:p>
        </w:tc>
        <w:tc>
          <w:tcPr>
            <w:tcW w:w="0" w:type="auto"/>
            <w:vAlign w:val="center"/>
            <w:hideMark/>
          </w:tcPr>
          <w:p w14:paraId="64C0E562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(4x/</w:t>
            </w:r>
            <w:proofErr w:type="spellStart"/>
            <w:r w:rsidRPr="00B717B0">
              <w:rPr>
                <w:lang w:val="en-ID"/>
              </w:rPr>
              <w:t>minggu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72CBEC9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integrasi</w:t>
            </w:r>
            <w:proofErr w:type="spellEnd"/>
            <w:r w:rsidRPr="00B717B0">
              <w:rPr>
                <w:lang w:val="en-ID"/>
              </w:rPr>
              <w:t xml:space="preserve"> CP </w:t>
            </w:r>
            <w:proofErr w:type="spellStart"/>
            <w:r w:rsidRPr="00B717B0">
              <w:rPr>
                <w:lang w:val="en-ID"/>
              </w:rPr>
              <w:t>dalam</w:t>
            </w:r>
            <w:proofErr w:type="spellEnd"/>
            <w:r w:rsidRPr="00B717B0">
              <w:rPr>
                <w:lang w:val="en-ID"/>
              </w:rPr>
              <w:t xml:space="preserve"> ajar)</w:t>
            </w:r>
          </w:p>
        </w:tc>
        <w:tc>
          <w:tcPr>
            <w:tcW w:w="0" w:type="auto"/>
            <w:vAlign w:val="center"/>
            <w:hideMark/>
          </w:tcPr>
          <w:p w14:paraId="6AA00B38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proyek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lingkungan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8DB5A42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catatan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hasil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belajar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2225392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(edit video </w:t>
            </w:r>
            <w:proofErr w:type="spellStart"/>
            <w:r w:rsidRPr="00B717B0">
              <w:rPr>
                <w:lang w:val="en-ID"/>
              </w:rPr>
              <w:t>sendiri</w:t>
            </w:r>
            <w:proofErr w:type="spellEnd"/>
            <w:r w:rsidRPr="00B717B0">
              <w:rPr>
                <w:lang w:val="en-ID"/>
              </w:rPr>
              <w:t>)</w:t>
            </w:r>
          </w:p>
        </w:tc>
      </w:tr>
      <w:tr w:rsidR="00B717B0" w:rsidRPr="00B717B0" w14:paraId="0060C672" w14:textId="77777777" w:rsidTr="00B717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A8B431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lang w:val="en-ID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215963D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b/>
                <w:bCs/>
                <w:lang w:val="en-ID"/>
              </w:rPr>
              <w:t>Guru 6</w:t>
            </w:r>
          </w:p>
        </w:tc>
        <w:tc>
          <w:tcPr>
            <w:tcW w:w="0" w:type="auto"/>
            <w:vAlign w:val="center"/>
            <w:hideMark/>
          </w:tcPr>
          <w:p w14:paraId="21318538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(5x/</w:t>
            </w:r>
            <w:proofErr w:type="spellStart"/>
            <w:r w:rsidRPr="00B717B0">
              <w:rPr>
                <w:lang w:val="en-ID"/>
              </w:rPr>
              <w:t>minggu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3D06DC5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akses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perangkat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intensif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E0FC96C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berbasis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cerita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siswa</w:t>
            </w:r>
            <w:proofErr w:type="spellEnd"/>
            <w:r w:rsidRPr="00B717B0">
              <w:rPr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EAF308A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(PTK </w:t>
            </w:r>
            <w:proofErr w:type="spellStart"/>
            <w:r w:rsidRPr="00B717B0">
              <w:rPr>
                <w:lang w:val="en-ID"/>
              </w:rPr>
              <w:t>proyek</w:t>
            </w:r>
            <w:proofErr w:type="spellEnd"/>
            <w:r w:rsidRPr="00B717B0">
              <w:rPr>
                <w:lang w:val="en-ID"/>
              </w:rPr>
              <w:t xml:space="preserve"> </w:t>
            </w:r>
            <w:proofErr w:type="spellStart"/>
            <w:r w:rsidRPr="00B717B0">
              <w:rPr>
                <w:lang w:val="en-ID"/>
              </w:rPr>
              <w:t>berbasis</w:t>
            </w:r>
            <w:proofErr w:type="spellEnd"/>
            <w:r w:rsidRPr="00B717B0">
              <w:rPr>
                <w:lang w:val="en-ID"/>
              </w:rPr>
              <w:t xml:space="preserve"> PMM)</w:t>
            </w:r>
          </w:p>
        </w:tc>
        <w:tc>
          <w:tcPr>
            <w:tcW w:w="0" w:type="auto"/>
            <w:vAlign w:val="center"/>
            <w:hideMark/>
          </w:tcPr>
          <w:p w14:paraId="51E60529" w14:textId="77777777" w:rsidR="00B717B0" w:rsidRPr="00B717B0" w:rsidRDefault="00B717B0" w:rsidP="00B717B0">
            <w:pPr>
              <w:rPr>
                <w:lang w:val="en-ID"/>
              </w:rPr>
            </w:pPr>
            <w:r w:rsidRPr="00B717B0">
              <w:rPr>
                <w:rFonts w:ascii="Segoe UI Emoji" w:hAnsi="Segoe UI Emoji" w:cs="Segoe UI Emoji"/>
                <w:lang w:val="en-ID"/>
              </w:rPr>
              <w:t>✔️</w:t>
            </w:r>
            <w:r w:rsidRPr="00B717B0">
              <w:rPr>
                <w:lang w:val="en-ID"/>
              </w:rPr>
              <w:t xml:space="preserve"> (</w:t>
            </w:r>
            <w:proofErr w:type="spellStart"/>
            <w:r w:rsidRPr="00B717B0">
              <w:rPr>
                <w:lang w:val="en-ID"/>
              </w:rPr>
              <w:t>bantu</w:t>
            </w:r>
            <w:proofErr w:type="spellEnd"/>
            <w:r w:rsidRPr="00B717B0">
              <w:rPr>
                <w:lang w:val="en-ID"/>
              </w:rPr>
              <w:t xml:space="preserve"> guru lain)</w:t>
            </w:r>
          </w:p>
        </w:tc>
      </w:tr>
    </w:tbl>
    <w:p w14:paraId="0CEA6D48" w14:textId="77777777" w:rsidR="00B717B0" w:rsidRDefault="00B717B0" w:rsidP="008B0895">
      <w:pPr>
        <w:rPr>
          <w:lang w:val="en-ID"/>
        </w:rPr>
      </w:pPr>
    </w:p>
    <w:p w14:paraId="6E34BF1F" w14:textId="77777777" w:rsidR="00DE7F73" w:rsidRDefault="00DE7F73" w:rsidP="00DE7F73">
      <w:pPr>
        <w:pStyle w:val="Heading3"/>
      </w:pPr>
      <w:r>
        <w:rPr>
          <w:rFonts w:ascii="Segoe UI Emoji" w:hAnsi="Segoe UI Emoji" w:cs="Segoe UI Emoji"/>
        </w:rPr>
        <w:t>👨</w:t>
      </w:r>
      <w:r>
        <w:t>‍</w:t>
      </w:r>
      <w:r>
        <w:rPr>
          <w:rFonts w:ascii="Segoe UI Emoji" w:hAnsi="Segoe UI Emoji" w:cs="Segoe UI Emoji"/>
        </w:rPr>
        <w:t>🏫</w:t>
      </w:r>
      <w:r>
        <w:t xml:space="preserve"> </w:t>
      </w:r>
      <w:proofErr w:type="spellStart"/>
      <w:r>
        <w:rPr>
          <w:rStyle w:val="Strong"/>
          <w:b/>
          <w:bCs/>
        </w:rPr>
        <w:t>Catatan</w:t>
      </w:r>
      <w:proofErr w:type="spellEnd"/>
      <w:r>
        <w:rPr>
          <w:rStyle w:val="Strong"/>
          <w:b/>
          <w:bCs/>
        </w:rPr>
        <w:t xml:space="preserve"> </w:t>
      </w:r>
      <w:proofErr w:type="spellStart"/>
      <w:r>
        <w:rPr>
          <w:rStyle w:val="Strong"/>
          <w:b/>
          <w:bCs/>
        </w:rPr>
        <w:t>Kepala</w:t>
      </w:r>
      <w:proofErr w:type="spellEnd"/>
      <w:r>
        <w:rPr>
          <w:rStyle w:val="Strong"/>
          <w:b/>
          <w:bCs/>
        </w:rPr>
        <w:t xml:space="preserve"> </w:t>
      </w:r>
      <w:proofErr w:type="spellStart"/>
      <w:r>
        <w:rPr>
          <w:rStyle w:val="Strong"/>
          <w:b/>
          <w:bCs/>
        </w:rPr>
        <w:t>Sekolah</w:t>
      </w:r>
      <w:proofErr w:type="spellEnd"/>
      <w:r>
        <w:rPr>
          <w:rStyle w:val="Strong"/>
          <w:b/>
          <w:bCs/>
        </w:rPr>
        <w:t xml:space="preserve"> (</w:t>
      </w:r>
      <w:proofErr w:type="spellStart"/>
      <w:r>
        <w:rPr>
          <w:rStyle w:val="Strong"/>
          <w:b/>
          <w:bCs/>
        </w:rPr>
        <w:t>Pengamatan</w:t>
      </w:r>
      <w:proofErr w:type="spellEnd"/>
      <w:r>
        <w:rPr>
          <w:rStyle w:val="Strong"/>
          <w:b/>
          <w:bCs/>
        </w:rPr>
        <w:t xml:space="preserve"> Umum):</w:t>
      </w:r>
    </w:p>
    <w:p w14:paraId="7894FE0C" w14:textId="77777777" w:rsidR="00DE7F73" w:rsidRDefault="00DE7F73" w:rsidP="00DE7F73">
      <w:pPr>
        <w:spacing w:before="100" w:beforeAutospacing="1" w:after="100" w:afterAutospacing="1"/>
      </w:pPr>
      <w:proofErr w:type="spellStart"/>
      <w:r>
        <w:t>Seluruh</w:t>
      </w:r>
      <w:proofErr w:type="spellEnd"/>
      <w:r>
        <w:t xml:space="preserve"> guru </w:t>
      </w:r>
      <w:proofErr w:type="spellStart"/>
      <w:r>
        <w:t>terobservasi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keterlibatan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PMM. Mereka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mengakses</w:t>
      </w:r>
      <w:proofErr w:type="spellEnd"/>
      <w:r>
        <w:t xml:space="preserve"> PMM </w:t>
      </w:r>
      <w:proofErr w:type="spellStart"/>
      <w:r>
        <w:t>secara</w:t>
      </w:r>
      <w:proofErr w:type="spellEnd"/>
      <w:r>
        <w:t xml:space="preserve"> rutin, </w:t>
      </w:r>
      <w:proofErr w:type="spellStart"/>
      <w:r>
        <w:t>tetapi</w:t>
      </w:r>
      <w:proofErr w:type="spellEnd"/>
      <w:r>
        <w:t xml:space="preserve"> juga </w:t>
      </w:r>
      <w:proofErr w:type="spellStart"/>
      <w:r>
        <w:t>mengaplikasikan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pelatihan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nyata</w:t>
      </w:r>
      <w:proofErr w:type="spellEnd"/>
      <w:r>
        <w:t xml:space="preserve"> di </w:t>
      </w:r>
      <w:proofErr w:type="spellStart"/>
      <w:r>
        <w:t>kelas</w:t>
      </w:r>
      <w:proofErr w:type="spellEnd"/>
      <w:r>
        <w:t xml:space="preserve">. </w:t>
      </w:r>
      <w:proofErr w:type="spellStart"/>
      <w:r>
        <w:t>Terlihat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kreativitas</w:t>
      </w:r>
      <w:proofErr w:type="spellEnd"/>
      <w:r>
        <w:t xml:space="preserve"> dan </w:t>
      </w:r>
      <w:proofErr w:type="spellStart"/>
      <w:r>
        <w:t>kesadaran</w:t>
      </w:r>
      <w:proofErr w:type="spellEnd"/>
      <w:r>
        <w:t xml:space="preserve"> </w:t>
      </w:r>
      <w:proofErr w:type="spellStart"/>
      <w:r>
        <w:t>reflektif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dibandingkan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>.</w:t>
      </w:r>
    </w:p>
    <w:p w14:paraId="7E4288B2" w14:textId="77777777" w:rsidR="00DE7F73" w:rsidRPr="00DE7F73" w:rsidRDefault="00DE7F73" w:rsidP="008B0895"/>
    <w:sectPr w:rsidR="00DE7F73" w:rsidRPr="00DE7F7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8B426F"/>
    <w:multiLevelType w:val="multilevel"/>
    <w:tmpl w:val="9FD8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0645119">
    <w:abstractNumId w:val="8"/>
  </w:num>
  <w:num w:numId="2" w16cid:durableId="265967014">
    <w:abstractNumId w:val="6"/>
  </w:num>
  <w:num w:numId="3" w16cid:durableId="1587617789">
    <w:abstractNumId w:val="5"/>
  </w:num>
  <w:num w:numId="4" w16cid:durableId="1167399764">
    <w:abstractNumId w:val="4"/>
  </w:num>
  <w:num w:numId="5" w16cid:durableId="1643147929">
    <w:abstractNumId w:val="7"/>
  </w:num>
  <w:num w:numId="6" w16cid:durableId="387730766">
    <w:abstractNumId w:val="3"/>
  </w:num>
  <w:num w:numId="7" w16cid:durableId="1031804296">
    <w:abstractNumId w:val="2"/>
  </w:num>
  <w:num w:numId="8" w16cid:durableId="154877381">
    <w:abstractNumId w:val="1"/>
  </w:num>
  <w:num w:numId="9" w16cid:durableId="386419652">
    <w:abstractNumId w:val="0"/>
  </w:num>
  <w:num w:numId="10" w16cid:durableId="20994051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B9C"/>
    <w:rsid w:val="00034616"/>
    <w:rsid w:val="0006063C"/>
    <w:rsid w:val="0015074B"/>
    <w:rsid w:val="0029639D"/>
    <w:rsid w:val="00326F90"/>
    <w:rsid w:val="00896911"/>
    <w:rsid w:val="008B0895"/>
    <w:rsid w:val="009D1184"/>
    <w:rsid w:val="00AA1D8D"/>
    <w:rsid w:val="00B47730"/>
    <w:rsid w:val="00B717B0"/>
    <w:rsid w:val="00CB0664"/>
    <w:rsid w:val="00DE7F73"/>
    <w:rsid w:val="00EC0EA5"/>
    <w:rsid w:val="00F8398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008BC"/>
  <w14:defaultImageDpi w14:val="300"/>
  <w15:docId w15:val="{C93D8804-9671-4616-A8C8-A1AD9D85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reny hajar</cp:lastModifiedBy>
  <cp:revision>5</cp:revision>
  <dcterms:created xsi:type="dcterms:W3CDTF">2025-05-11T20:45:00Z</dcterms:created>
  <dcterms:modified xsi:type="dcterms:W3CDTF">2025-05-12T06:58:00Z</dcterms:modified>
  <cp:category/>
</cp:coreProperties>
</file>